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[Your Full Name]</w:t>
        <w:br/>
        <w:t>[Your Prison Number]</w:t>
        <w:br/>
        <w:t>[Facility Name]</w:t>
        <w:br/>
        <w:t>[Facility Address]</w:t>
        <w:br/>
        <w:t>[City, State ZIP]</w:t>
        <w:br/>
        <w:t>[Date]</w:t>
      </w:r>
    </w:p>
    <w:p>
      <w:r>
        <w:br/>
        <w:t>[Attorney’s Name]</w:t>
        <w:br/>
        <w:t>[Law Firm Name]</w:t>
        <w:br/>
        <w:t>[Law Firm Address]</w:t>
        <w:br/>
        <w:t>[City, State ZIP]</w:t>
      </w:r>
    </w:p>
    <w:p>
      <w:pPr>
        <w:pStyle w:val="Heading1"/>
      </w:pPr>
      <w:r>
        <w:br/>
        <w:t>Re: Request for Information Regarding Undisclosed Agreement or Communications Concerning [Witness’s Name]</w:t>
      </w:r>
    </w:p>
    <w:p>
      <w:r>
        <w:t>Dear [Mr./Ms.] [Attorney’s Last Name],</w:t>
        <w:br/>
        <w:br/>
        <w:t>I hope this letter finds you well. My name is [Your Full Name], and I am currently serving a sentence for the [briefly describe offense, e.g., 1999 homicide of ___], a conviction that has now stood for nearly twenty-four years. I am writing to you regarding your former client, [Witness’s Full Name], who served as the State’s key witness against me at trial.</w:t>
        <w:br/>
        <w:br/>
        <w:t>Since that time, [Witness’s Name] has courageously come forward multiple times to recant his trial testimony — first in a 2012 affidavit, again under oath in 2014, during a public documentary in 2023, and most recently at a hearing in March of this year. In each instance, he stated that his testimony implicating me was false and that he only testified because of a deal he made with prosecutors to secure his release and avoid further imprisonment for his own role in the offense.</w:t>
        <w:br/>
        <w:br/>
        <w:t>Recently, my attorney uncovered previously undisclosed materials supporting his recantations — including a letter from the prosecuting attorney to the Tennessee Board of Parole that references cooperation, and notes indicating that your client initially identified another individual as the true perpetrator. These revelations strongly suggest the existence of an undisclosed understanding between the State and your client, raising serious Brady and Giglio concerns.</w:t>
        <w:br/>
        <w:br/>
        <w:t>Because you represented [Witness’s Name] during the relevant period, you may possess information, notes, or recollections that could shed light on what occurred. I understand and respect the limits of attorney-client privilege, and I do not ask you to violate it. However, I respectfully request that you share any non-privileged factual information you may have regarding:</w:t>
        <w:br/>
        <w:br/>
        <w:t>- Any discussions or understandings with the prosecution about leniency, early release, or other benefits tied to your client’s cooperation;</w:t>
        <w:br/>
        <w:t>- Any written or oral communications with the District Attorney’s Office concerning your client’s testimony; and</w:t>
        <w:br/>
        <w:t>- Any documentation reflecting promises, inducements, or consideration offered to your client.</w:t>
        <w:br/>
        <w:br/>
        <w:t>I know this was many years ago, but any record, note, or recollection — no matter how small — could be instrumental in ensuring that the truth is finally heard. After more than two decades of wrongful imprisonment, I continue to believe that integrity and conscience still have a place in the legal process.</w:t>
        <w:br/>
        <w:br/>
        <w:t>If you are willing or able to assist, please send any response or material to my attorney, [Attorney’s Name / Organization], at [address/email/phone], or directly to me at the address above.</w:t>
        <w:br/>
        <w:br/>
        <w:t>I thank you sincerely for your time, attention, and the role you play as an officer of the court. I know this may not be an easy request, but your cooperation could help correct an injustice that has endured for far too long.</w:t>
        <w:br/>
        <w:br/>
        <w:t>With respect and appreciation,</w:t>
        <w:br/>
        <w:br/>
        <w:t>[Your Signature]</w:t>
        <w:br/>
        <w:t>[Your Full Name]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